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7158000" name="8601bb60-63bb-11f0-a0cc-23c3f32ee6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150311" name="8601bb60-63bb-11f0-a0cc-23c3f32ee66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5566643" name="8ca8eb00-63bb-11f0-8373-5ffc8416e0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2065829" name="8ca8eb00-63bb-11f0-8373-5ffc8416e0a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